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DD" w:rsidRDefault="00631DDD" w:rsidP="00631DDD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0F4A07" w:rsidP="0064530C">
      <w:pPr>
        <w:jc w:val="center"/>
        <w:rPr>
          <w:bCs/>
        </w:rPr>
      </w:pPr>
      <w:r>
        <w:rPr>
          <w:bCs/>
        </w:rPr>
        <w:t>0</w:t>
      </w:r>
      <w:r w:rsidR="00631DDD">
        <w:rPr>
          <w:bCs/>
        </w:rPr>
        <w:t>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31DDD">
        <w:rPr>
          <w:bCs/>
        </w:rPr>
        <w:t>1</w:t>
      </w:r>
      <w:r w:rsidR="0064530C">
        <w:rPr>
          <w:bCs/>
        </w:rPr>
        <w:t xml:space="preserve">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04841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AA6793">
        <w:rPr>
          <w:bCs/>
        </w:rPr>
        <w:t>2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AA6793">
        <w:rPr>
          <w:bCs/>
        </w:rPr>
        <w:t>4</w:t>
      </w:r>
      <w:r>
        <w:rPr>
          <w:bCs/>
        </w:rPr>
        <w:t xml:space="preserve"> «</w:t>
      </w:r>
      <w:r w:rsidR="00AA6793">
        <w:rPr>
          <w:bCs/>
        </w:rPr>
        <w:t xml:space="preserve">Об утверждении  административного регламента </w:t>
      </w:r>
      <w:r w:rsidR="00AA6793" w:rsidRPr="003F0B23">
        <w:rPr>
          <w:bCs/>
        </w:rPr>
        <w:t xml:space="preserve">предоставления </w:t>
      </w:r>
      <w:r w:rsidR="00AA6793" w:rsidRPr="007F2602">
        <w:rPr>
          <w:bCs/>
        </w:rPr>
        <w:t xml:space="preserve">муниципальной услуги по </w:t>
      </w:r>
      <w:r w:rsidR="00AA6793" w:rsidRPr="007F2602">
        <w:t>оформлению разрешения на вселение</w:t>
      </w:r>
      <w:r>
        <w:t>»</w:t>
      </w:r>
    </w:p>
    <w:p w:rsidR="0064530C" w:rsidRDefault="0064530C" w:rsidP="009E75DB">
      <w:pPr>
        <w:ind w:firstLine="709"/>
        <w:jc w:val="center"/>
        <w:rPr>
          <w:bCs/>
        </w:rPr>
      </w:pPr>
    </w:p>
    <w:p w:rsidR="009E75DB" w:rsidRDefault="00A93858" w:rsidP="009E75DB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631DDD">
        <w:t xml:space="preserve"> </w:t>
      </w:r>
      <w:r w:rsidR="009E75DB">
        <w:t>администрация Палецкого сельсовета Баганского района Новосибирской области,</w:t>
      </w:r>
    </w:p>
    <w:p w:rsidR="008536BF" w:rsidRDefault="004A0A7A" w:rsidP="009E75DB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9E75DB" w:rsidP="009E75DB">
      <w:pPr>
        <w:ind w:firstLine="709"/>
        <w:jc w:val="both"/>
      </w:pPr>
      <w:r>
        <w:t>1.</w:t>
      </w:r>
      <w:r w:rsidR="00EA5ABC">
        <w:t>Внести в</w:t>
      </w:r>
      <w:r w:rsidR="00A04841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A04841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AA6793">
        <w:rPr>
          <w:bCs/>
        </w:rPr>
        <w:t>2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AA6793">
        <w:rPr>
          <w:bCs/>
        </w:rPr>
        <w:t>4</w:t>
      </w:r>
      <w:r w:rsidR="007A35F1">
        <w:rPr>
          <w:bCs/>
        </w:rPr>
        <w:t xml:space="preserve"> «</w:t>
      </w:r>
      <w:r w:rsidR="00AA6793">
        <w:rPr>
          <w:bCs/>
        </w:rPr>
        <w:t xml:space="preserve">Об утверждении  административного регламента </w:t>
      </w:r>
      <w:r w:rsidR="00AA6793" w:rsidRPr="003F0B23">
        <w:rPr>
          <w:bCs/>
        </w:rPr>
        <w:t xml:space="preserve">предоставления </w:t>
      </w:r>
      <w:r w:rsidR="00AA6793" w:rsidRPr="007F2602">
        <w:rPr>
          <w:bCs/>
        </w:rPr>
        <w:t xml:space="preserve">муниципальной услуги по </w:t>
      </w:r>
      <w:r w:rsidR="00AA6793" w:rsidRPr="007F2602">
        <w:t>оформлению разрешения на вселение</w:t>
      </w:r>
      <w:r w:rsidR="00EA5ABC">
        <w:t>»</w:t>
      </w:r>
      <w:r w:rsidR="008348EC">
        <w:t xml:space="preserve"> следующие </w:t>
      </w:r>
      <w:r w:rsidR="00780721">
        <w:t>изменения:</w:t>
      </w:r>
    </w:p>
    <w:p w:rsidR="00631DDD" w:rsidRDefault="00631DDD" w:rsidP="00631DDD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631DDD" w:rsidRDefault="00631DDD" w:rsidP="00631DDD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631DDD" w:rsidRDefault="00631DDD" w:rsidP="00631DDD">
      <w:pPr>
        <w:autoSpaceDE w:val="0"/>
        <w:autoSpaceDN w:val="0"/>
        <w:adjustRightInd w:val="0"/>
        <w:ind w:firstLine="709"/>
        <w:jc w:val="both"/>
      </w:pPr>
    </w:p>
    <w:p w:rsidR="00631DDD" w:rsidRDefault="00631DDD" w:rsidP="00631DDD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A04841" w:rsidRDefault="00631DDD" w:rsidP="00631DDD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631DDD" w:rsidRDefault="00631DDD" w:rsidP="00631DDD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631DDD" w:rsidRDefault="00631DDD" w:rsidP="00631DDD">
      <w:pPr>
        <w:autoSpaceDE w:val="0"/>
        <w:autoSpaceDN w:val="0"/>
        <w:adjustRightInd w:val="0"/>
        <w:ind w:firstLine="709"/>
        <w:jc w:val="both"/>
      </w:pPr>
      <w:r>
        <w:lastRenderedPageBreak/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631DDD" w:rsidRDefault="00631DDD" w:rsidP="00631DDD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631DDD" w:rsidRDefault="00631DDD" w:rsidP="00631DDD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631DDD" w:rsidRDefault="00631DDD" w:rsidP="00631DDD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631DDD" w:rsidRDefault="00631DDD" w:rsidP="00631DDD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631DDD" w:rsidRDefault="00631DDD" w:rsidP="00631DDD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631DDD" w:rsidRDefault="00631DDD" w:rsidP="00631DDD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9E75DB" w:rsidRDefault="009E75DB" w:rsidP="009E75DB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9E75DB">
      <w:pPr>
        <w:ind w:firstLine="709"/>
        <w:jc w:val="both"/>
      </w:pPr>
    </w:p>
    <w:p w:rsidR="00AA6793" w:rsidRDefault="00AA6793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137A27">
        <w:tab/>
      </w:r>
      <w:r>
        <w:tab/>
        <w:t>В.И.Калач</w:t>
      </w:r>
    </w:p>
    <w:p w:rsidR="00385ABE" w:rsidRDefault="00385ABE" w:rsidP="0064530C">
      <w:pPr>
        <w:rPr>
          <w:sz w:val="20"/>
          <w:szCs w:val="20"/>
        </w:rPr>
      </w:pPr>
    </w:p>
    <w:p w:rsidR="00385ABE" w:rsidRDefault="00385ABE" w:rsidP="0064530C">
      <w:pPr>
        <w:rPr>
          <w:sz w:val="20"/>
          <w:szCs w:val="20"/>
        </w:rPr>
      </w:pPr>
    </w:p>
    <w:p w:rsidR="00385ABE" w:rsidRDefault="00385ABE" w:rsidP="0064530C">
      <w:pPr>
        <w:rPr>
          <w:sz w:val="20"/>
          <w:szCs w:val="20"/>
        </w:rPr>
      </w:pPr>
    </w:p>
    <w:p w:rsidR="0086425E" w:rsidRDefault="0086425E" w:rsidP="0064530C">
      <w:pPr>
        <w:rPr>
          <w:sz w:val="20"/>
          <w:szCs w:val="20"/>
        </w:rPr>
      </w:pPr>
    </w:p>
    <w:p w:rsidR="00A04841" w:rsidRDefault="00A04841" w:rsidP="0064530C">
      <w:pPr>
        <w:rPr>
          <w:sz w:val="20"/>
          <w:szCs w:val="20"/>
        </w:rPr>
      </w:pPr>
    </w:p>
    <w:p w:rsidR="00A04841" w:rsidRDefault="00A04841" w:rsidP="0064530C">
      <w:pPr>
        <w:rPr>
          <w:sz w:val="20"/>
          <w:szCs w:val="20"/>
        </w:rPr>
      </w:pPr>
    </w:p>
    <w:p w:rsidR="00A04841" w:rsidRDefault="00A04841" w:rsidP="0064530C">
      <w:pPr>
        <w:rPr>
          <w:sz w:val="20"/>
          <w:szCs w:val="20"/>
        </w:rPr>
      </w:pPr>
    </w:p>
    <w:p w:rsidR="00A04841" w:rsidRDefault="00A04841" w:rsidP="0064530C">
      <w:pPr>
        <w:rPr>
          <w:sz w:val="20"/>
          <w:szCs w:val="20"/>
        </w:rPr>
      </w:pPr>
    </w:p>
    <w:p w:rsidR="00A04841" w:rsidRDefault="00A04841" w:rsidP="0064530C">
      <w:pPr>
        <w:rPr>
          <w:sz w:val="20"/>
          <w:szCs w:val="20"/>
        </w:rPr>
      </w:pPr>
    </w:p>
    <w:p w:rsidR="00A04841" w:rsidRDefault="00A04841" w:rsidP="0064530C">
      <w:pPr>
        <w:rPr>
          <w:sz w:val="20"/>
          <w:szCs w:val="20"/>
        </w:rPr>
      </w:pPr>
    </w:p>
    <w:p w:rsidR="0086425E" w:rsidRDefault="0086425E" w:rsidP="0064530C">
      <w:pPr>
        <w:rPr>
          <w:sz w:val="20"/>
          <w:szCs w:val="20"/>
        </w:rPr>
      </w:pPr>
    </w:p>
    <w:p w:rsidR="0086425E" w:rsidRDefault="0086425E" w:rsidP="0064530C">
      <w:pPr>
        <w:rPr>
          <w:sz w:val="20"/>
          <w:szCs w:val="20"/>
        </w:rPr>
      </w:pPr>
    </w:p>
    <w:p w:rsidR="0086425E" w:rsidRDefault="0086425E" w:rsidP="0064530C">
      <w:pPr>
        <w:rPr>
          <w:sz w:val="20"/>
          <w:szCs w:val="20"/>
        </w:rPr>
      </w:pPr>
    </w:p>
    <w:p w:rsidR="00385ABE" w:rsidRDefault="00385ABE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BE3680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45E" w:rsidRDefault="007C245E">
      <w:r>
        <w:separator/>
      </w:r>
    </w:p>
  </w:endnote>
  <w:endnote w:type="continuationSeparator" w:id="1">
    <w:p w:rsidR="007C245E" w:rsidRDefault="007C2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45E" w:rsidRDefault="007C245E">
      <w:r>
        <w:separator/>
      </w:r>
    </w:p>
  </w:footnote>
  <w:footnote w:type="continuationSeparator" w:id="1">
    <w:p w:rsidR="007C245E" w:rsidRDefault="007C2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64850"/>
      <w:docPartObj>
        <w:docPartGallery w:val="Page Numbers (Top of Page)"/>
        <w:docPartUnique/>
      </w:docPartObj>
    </w:sdtPr>
    <w:sdtContent>
      <w:p w:rsidR="00BE3680" w:rsidRDefault="007E73E6">
        <w:pPr>
          <w:pStyle w:val="ac"/>
          <w:jc w:val="center"/>
        </w:pPr>
        <w:r w:rsidRPr="009E75DB">
          <w:rPr>
            <w:sz w:val="20"/>
            <w:szCs w:val="20"/>
          </w:rPr>
          <w:fldChar w:fldCharType="begin"/>
        </w:r>
        <w:r w:rsidR="00C8649D" w:rsidRPr="009E75DB">
          <w:rPr>
            <w:sz w:val="20"/>
            <w:szCs w:val="20"/>
          </w:rPr>
          <w:instrText xml:space="preserve"> PAGE   \* MERGEFORMAT </w:instrText>
        </w:r>
        <w:r w:rsidRPr="009E75DB">
          <w:rPr>
            <w:sz w:val="20"/>
            <w:szCs w:val="20"/>
          </w:rPr>
          <w:fldChar w:fldCharType="separate"/>
        </w:r>
        <w:r w:rsidR="00A04841">
          <w:rPr>
            <w:noProof/>
            <w:sz w:val="20"/>
            <w:szCs w:val="20"/>
          </w:rPr>
          <w:t>2</w:t>
        </w:r>
        <w:r w:rsidRPr="009E75DB">
          <w:rPr>
            <w:sz w:val="20"/>
            <w:szCs w:val="20"/>
          </w:rPr>
          <w:fldChar w:fldCharType="end"/>
        </w:r>
      </w:p>
    </w:sdtContent>
  </w:sdt>
  <w:p w:rsidR="00BE3680" w:rsidRDefault="00BE368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4653E"/>
    <w:rsid w:val="00072A4B"/>
    <w:rsid w:val="0008509B"/>
    <w:rsid w:val="00090441"/>
    <w:rsid w:val="000917DE"/>
    <w:rsid w:val="00093EDA"/>
    <w:rsid w:val="00094AB8"/>
    <w:rsid w:val="00094F54"/>
    <w:rsid w:val="00097773"/>
    <w:rsid w:val="000A2F0C"/>
    <w:rsid w:val="000A71E7"/>
    <w:rsid w:val="000B007A"/>
    <w:rsid w:val="000B68E9"/>
    <w:rsid w:val="000C0838"/>
    <w:rsid w:val="000C0A79"/>
    <w:rsid w:val="000C4A04"/>
    <w:rsid w:val="000D1D1F"/>
    <w:rsid w:val="000D5228"/>
    <w:rsid w:val="000D6EE7"/>
    <w:rsid w:val="000E6C2D"/>
    <w:rsid w:val="000F2957"/>
    <w:rsid w:val="000F4A07"/>
    <w:rsid w:val="000F7784"/>
    <w:rsid w:val="00107760"/>
    <w:rsid w:val="00120B21"/>
    <w:rsid w:val="00126777"/>
    <w:rsid w:val="001316C1"/>
    <w:rsid w:val="00137A27"/>
    <w:rsid w:val="001425CB"/>
    <w:rsid w:val="001436C7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5684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06002"/>
    <w:rsid w:val="00324BAB"/>
    <w:rsid w:val="00332828"/>
    <w:rsid w:val="0033608B"/>
    <w:rsid w:val="00354186"/>
    <w:rsid w:val="0036013E"/>
    <w:rsid w:val="003626B4"/>
    <w:rsid w:val="00362AEC"/>
    <w:rsid w:val="00365179"/>
    <w:rsid w:val="00373303"/>
    <w:rsid w:val="0037728D"/>
    <w:rsid w:val="00380B58"/>
    <w:rsid w:val="00385ABE"/>
    <w:rsid w:val="003861CA"/>
    <w:rsid w:val="00393DFB"/>
    <w:rsid w:val="003A24E9"/>
    <w:rsid w:val="003C7E02"/>
    <w:rsid w:val="003E0690"/>
    <w:rsid w:val="003F1B4F"/>
    <w:rsid w:val="003F1EE4"/>
    <w:rsid w:val="003F66E6"/>
    <w:rsid w:val="00404C03"/>
    <w:rsid w:val="00422E52"/>
    <w:rsid w:val="00437524"/>
    <w:rsid w:val="0044385B"/>
    <w:rsid w:val="00460081"/>
    <w:rsid w:val="004639AA"/>
    <w:rsid w:val="00470ACD"/>
    <w:rsid w:val="004750D8"/>
    <w:rsid w:val="00492839"/>
    <w:rsid w:val="004A068C"/>
    <w:rsid w:val="004A0A7A"/>
    <w:rsid w:val="004A6CB2"/>
    <w:rsid w:val="004A73FD"/>
    <w:rsid w:val="004B1FB1"/>
    <w:rsid w:val="004B7249"/>
    <w:rsid w:val="004C38DA"/>
    <w:rsid w:val="004D4E03"/>
    <w:rsid w:val="004D7204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B5E91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31DDD"/>
    <w:rsid w:val="00640E81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833B8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46A8B"/>
    <w:rsid w:val="00780721"/>
    <w:rsid w:val="00797502"/>
    <w:rsid w:val="007A0834"/>
    <w:rsid w:val="007A35F1"/>
    <w:rsid w:val="007A775E"/>
    <w:rsid w:val="007B101B"/>
    <w:rsid w:val="007B1209"/>
    <w:rsid w:val="007B3F49"/>
    <w:rsid w:val="007B7024"/>
    <w:rsid w:val="007C245E"/>
    <w:rsid w:val="007C46E7"/>
    <w:rsid w:val="007C7EC8"/>
    <w:rsid w:val="007D0801"/>
    <w:rsid w:val="007E27AB"/>
    <w:rsid w:val="007E45C9"/>
    <w:rsid w:val="007E73E6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25E"/>
    <w:rsid w:val="0086464F"/>
    <w:rsid w:val="00870F64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87091"/>
    <w:rsid w:val="00991557"/>
    <w:rsid w:val="00995E54"/>
    <w:rsid w:val="009A4726"/>
    <w:rsid w:val="009B2215"/>
    <w:rsid w:val="009B29BA"/>
    <w:rsid w:val="009C1778"/>
    <w:rsid w:val="009D0231"/>
    <w:rsid w:val="009D1CFA"/>
    <w:rsid w:val="009D2E8C"/>
    <w:rsid w:val="009E134F"/>
    <w:rsid w:val="009E23BA"/>
    <w:rsid w:val="009E75DB"/>
    <w:rsid w:val="00A04841"/>
    <w:rsid w:val="00A074FE"/>
    <w:rsid w:val="00A135DF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0808"/>
    <w:rsid w:val="00A93858"/>
    <w:rsid w:val="00AA6793"/>
    <w:rsid w:val="00AB1CC4"/>
    <w:rsid w:val="00AB687B"/>
    <w:rsid w:val="00AB7BD0"/>
    <w:rsid w:val="00AD0CCC"/>
    <w:rsid w:val="00AE1E2D"/>
    <w:rsid w:val="00B03F16"/>
    <w:rsid w:val="00B22602"/>
    <w:rsid w:val="00B22AB1"/>
    <w:rsid w:val="00B32A50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E3680"/>
    <w:rsid w:val="00BF1025"/>
    <w:rsid w:val="00C051E0"/>
    <w:rsid w:val="00C21054"/>
    <w:rsid w:val="00C305C6"/>
    <w:rsid w:val="00C306BC"/>
    <w:rsid w:val="00C725A7"/>
    <w:rsid w:val="00C72B6B"/>
    <w:rsid w:val="00C74D00"/>
    <w:rsid w:val="00C8004A"/>
    <w:rsid w:val="00C81567"/>
    <w:rsid w:val="00C84024"/>
    <w:rsid w:val="00C8649D"/>
    <w:rsid w:val="00C94D84"/>
    <w:rsid w:val="00CA04C9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75214"/>
    <w:rsid w:val="00D80127"/>
    <w:rsid w:val="00D8258D"/>
    <w:rsid w:val="00D84025"/>
    <w:rsid w:val="00D93B3F"/>
    <w:rsid w:val="00D94541"/>
    <w:rsid w:val="00DA1D71"/>
    <w:rsid w:val="00DA4A58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D402F"/>
    <w:rsid w:val="00EE4C47"/>
    <w:rsid w:val="00EE4D5F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2A71"/>
    <w:rsid w:val="00F86E6E"/>
    <w:rsid w:val="00F90294"/>
    <w:rsid w:val="00F94909"/>
    <w:rsid w:val="00F97BFF"/>
    <w:rsid w:val="00FA071C"/>
    <w:rsid w:val="00FA219B"/>
    <w:rsid w:val="00FA2A57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E368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306B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0264A-D37B-46E2-8555-498C94D4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2020-12-07T02:44:00Z</cp:lastPrinted>
  <dcterms:created xsi:type="dcterms:W3CDTF">2021-12-03T09:13:00Z</dcterms:created>
  <dcterms:modified xsi:type="dcterms:W3CDTF">2021-12-06T03:23:00Z</dcterms:modified>
</cp:coreProperties>
</file>